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74557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2: Grant Fundamentals and Terminology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040965D8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15AC0A07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Mastery of industry terminology and understanding the pre-award, award, and post-award lifecycles are crucial for realistic expectations.</w:t>
            </w:r>
          </w:p>
        </w:tc>
      </w:tr>
    </w:tbl>
    <w:p w14:paraId="7794C4E4" w14:textId="77777777" w:rsidR="00A63C3E" w:rsidRDefault="00A63C3E"/>
    <w:p w14:paraId="21524C3A" w14:textId="5F0869F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6D430809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Is the target grant discretionary (competitive) or mandatory (formula/block)? How does this affect your writing strategy?</w:t>
      </w:r>
    </w:p>
    <w:p w14:paraId="3F983F99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ECCB403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What are the funding 'ceilings' and 'floors' of the opportunity, and where does your budget comfortably fit?</w:t>
      </w:r>
    </w:p>
    <w:p w14:paraId="1E22B25B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42109AD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What is your organization's Negotiated Indirect Cost Rate Agreement (NICRA)? How will this overhead be incorporated?</w:t>
      </w:r>
    </w:p>
    <w:p w14:paraId="727D09A9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1E8941A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What is the Letter of Inquiry (LoI) strategy? How will you treat it as a cohesive 'mini-proposal'?</w:t>
      </w:r>
    </w:p>
    <w:p w14:paraId="12867F17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CC6606F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does the 'Matthew Effect' influence your approach to securing your first grant versus subsequent funding?</w:t>
      </w:r>
    </w:p>
    <w:p w14:paraId="716E5C4F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1D848AC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3A8C78D4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5168BFA2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 veteran grant advisor. Read this project concept: [Insert Concept]. Draft a compelling 1-page Letter of Inquiry (LoI) that operates as a mini-proposal, clearly highlighting the applicant credibility, problem, and return on investment.</w:t>
            </w:r>
          </w:p>
        </w:tc>
      </w:tr>
    </w:tbl>
    <w:p w14:paraId="4B8EA5B3" w14:textId="0ACFD9F0" w:rsidR="00A63C3E" w:rsidRDefault="00A63C3E"/>
    <w:sectPr w:rsidR="00A63C3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7C4FC" w14:textId="77777777" w:rsidR="00C408A0" w:rsidRDefault="00C408A0">
      <w:pPr>
        <w:spacing w:after="0" w:line="240" w:lineRule="auto"/>
      </w:pPr>
      <w:r>
        <w:separator/>
      </w:r>
    </w:p>
  </w:endnote>
  <w:endnote w:type="continuationSeparator" w:id="0">
    <w:p w14:paraId="49C2047D" w14:textId="77777777" w:rsidR="00C408A0" w:rsidRDefault="00C40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0192A" w14:textId="77777777" w:rsidR="00A63C3E" w:rsidRDefault="00000000">
    <w:pPr>
      <w:pStyle w:val="Footer"/>
      <w:jc w:val="center"/>
    </w:pPr>
    <w:r w:rsidRPr="00B4344B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B434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3B38A" w14:textId="77777777" w:rsidR="00C408A0" w:rsidRDefault="00C408A0">
      <w:pPr>
        <w:spacing w:after="0" w:line="240" w:lineRule="auto"/>
      </w:pPr>
      <w:r>
        <w:separator/>
      </w:r>
    </w:p>
  </w:footnote>
  <w:footnote w:type="continuationSeparator" w:id="0">
    <w:p w14:paraId="1D952C1F" w14:textId="77777777" w:rsidR="00C408A0" w:rsidRDefault="00C408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59EC1" w14:textId="77777777" w:rsidR="00A63C3E" w:rsidRDefault="00000000">
    <w:pPr>
      <w:pStyle w:val="Header"/>
      <w:jc w:val="right"/>
    </w:pPr>
    <w:r>
      <w:rPr>
        <w:rFonts w:ascii="Arial" w:hAnsi="Arial"/>
        <w:color w:val="787878"/>
        <w:sz w:val="17"/>
      </w:rPr>
      <w:t>Rhetorical Strategy and Project Alignment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5123461">
    <w:abstractNumId w:val="8"/>
  </w:num>
  <w:num w:numId="2" w16cid:durableId="1298336539">
    <w:abstractNumId w:val="6"/>
  </w:num>
  <w:num w:numId="3" w16cid:durableId="1297174888">
    <w:abstractNumId w:val="5"/>
  </w:num>
  <w:num w:numId="4" w16cid:durableId="2035228780">
    <w:abstractNumId w:val="4"/>
  </w:num>
  <w:num w:numId="5" w16cid:durableId="723724680">
    <w:abstractNumId w:val="7"/>
  </w:num>
  <w:num w:numId="6" w16cid:durableId="2059665867">
    <w:abstractNumId w:val="3"/>
  </w:num>
  <w:num w:numId="7" w16cid:durableId="1145658823">
    <w:abstractNumId w:val="2"/>
  </w:num>
  <w:num w:numId="8" w16cid:durableId="1620256412">
    <w:abstractNumId w:val="1"/>
  </w:num>
  <w:num w:numId="9" w16cid:durableId="1608269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742E"/>
    <w:rsid w:val="0015074B"/>
    <w:rsid w:val="0029639D"/>
    <w:rsid w:val="00326F90"/>
    <w:rsid w:val="0037789D"/>
    <w:rsid w:val="00642739"/>
    <w:rsid w:val="00825EC9"/>
    <w:rsid w:val="00981994"/>
    <w:rsid w:val="00A63C3E"/>
    <w:rsid w:val="00AA1D8D"/>
    <w:rsid w:val="00B4344B"/>
    <w:rsid w:val="00B47730"/>
    <w:rsid w:val="00C408A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F7A294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4</cp:revision>
  <dcterms:created xsi:type="dcterms:W3CDTF">2013-12-23T23:15:00Z</dcterms:created>
  <dcterms:modified xsi:type="dcterms:W3CDTF">2026-08-25T03:28:00Z</dcterms:modified>
  <cp:category/>
</cp:coreProperties>
</file>